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"Медицинский логопед"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02:08 МСК · База обновлена: 25.07.2026, 02:08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ВО ВРЕМЯ МЫШЕЧНОЙ ДЕЯТЕЛЬНОСТИ В ДВИГАТЕЛЬНЫХ НЕЙРОНАХ КОРЫ ГОЛОВНОГО МОЗГА ПРОИСХОДИТ ______ ИМПУЛЬСА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формирование и обработка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накопление и утилизация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формирование и передача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накопление и хранение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формирование и передача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МЕЖДУНАРОДНОЙ КЛАССИФИКАЦИИ ФУНКЦИОНИРОВАНИЯ, ОГРАНИЧЕНИЙ ЖИЗНЕДЕЯТЕЛЬНОСТИ И ЗДОРОВЬЯ ПСИХОМОТОРНЫЕ ФУНКЦИИ ВКЛЮЧАЮТ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специфические умственные функции, связанные с мыслительным процессом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специфические умственные функции одновременного контроля моторной и психической деятельности на уровне организма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специфические умственные функции сосредоточенности на внешних стимулах или внутренних переживаниях в течение требуемого периода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общие умственные функции осознания себя и определения отношения к себе, другим, ко времени и окружающей обстановке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специфические умственные функции одновременного контроля моторной и психической деятельности на уровне организма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ПОРАЖЕНИЯ ЦЕНТРАЛЬНЫХ ДВИГАТЕЛЬНЫХ НЕЙРОНОВ НА ЛЮБОМ УЧАСТКЕ ПИРАМИДНОГО ПУТИ КЛИНИЧЕСКИ ВЫЗЫВАЮТ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атактический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гиперкинетические расстройства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двойной гемипарез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центральный паралич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центральный паралич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 ЗАДАЧАМ ПСИХОЛОГА В РАБОТЕ МУЛЬТИДИСЦИПЛИНАРНОЙ БРИГАДЫ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обучение использованию коляски и других средств передвижения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диагностику причин ограничений коммуникации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информирование пациента о медицинских вопросах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работу с мотивацией пациента и родственников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работу с мотивацией пациента и родственников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ОСНОВОЙ ПРЕОДОЛЕНИЯ ИМПРЕССИВНОГО АГРАММАТИЗМА ЯВЛЯЕТСЯ ОПОРА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сохранные механизмы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письмо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чтение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внешние программы высказывания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сохранные механизмы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ОБРАТНАЯ ИМПУЛЬСАЦИЯ В ТКАНИ И МЫШЦЫ ПРИ ЛОГОПЕДИЧЕСКОМ МАССАЖЕ ПРОИСХОДИТ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эфферентным и афферентным путям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эфферентным путям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восходящим нервным волокнам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афферентным путям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эфферентным путям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СОГЛАСНО МИОЭЛАСТИЧЕСКОЙ (МЫШЕЧНОЙ) ТЕОРИИ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 действием воздушной струи из легких во время выдоха слизистая оболочка смещается в наиболее узкую часть гортани (область голосовых складок), создавая дополнительное сужение для выдыхаемого воздуха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голосовые складки колеблются под влиянием нервных импульсов, поступающих из ЦНС (кора регулирует процесс голосообразования)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голосовые складки создают лишь тон при образовании гласных звуков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голосовые складки совершают колебательные движения в поперечном направлении перпендикулярно струе выдыхаемого воздуха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голосовые складки совершают колебательные движения в поперечном направлении перпендикулярно струе выдыхаемого воздуха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ВИДЕОЛАРИНГОСТРОБОСКОПИЯ ПОЗВОЛЯЕТ НАБЛЮДАТЬ ВО ВРЕМЯ ФОНАЦИИ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акустические характеристики звука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состояние полости носа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подскладочное пространство гортани и верхних отделов трахеи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колебательные движения голосовых складок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колебательные движения голосовых складок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«УЧАСТИЮ» ПО МЕЖДУНАРОДНОЙ КЛАССИФИКАЦИИ ФУНКЦИОНИРОВАНИЯ, ОГРАНИЧЕНИЙ ЖИЗНЕДЕЯТЕЛЬНОСТИ И ЗДОРОВЬЯ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перемещение объектов ногами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перенос предметов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прием пищи в общественной столовой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нахождение в положении сидя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прием пищи в общественной столовой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ЕСЛИ ПАЦИЕНТ САМОСТОЯТЕЛЬНО НЕ МОЖЕТ ВЫПОЛНИТЬ ОПРЕДЕЛЕННОЕ ДВИЖЕНИЕ, ИСПОЛЬЗУЮТ ПРИЕМЫ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многократного повторения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аутотренинговых тренировок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активной гимнастики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пассивной гимнастики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пассивной гимнастики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"Медицинский логопед"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